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UG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00752894" name="019f6ed0-0f9b-717f-a77f-de106e1bb7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0175971" name="019f6ed0-0f9b-717f-a77f-de106e1bb76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76613274" name="019f6ed2-a863-7a62-8920-e167f6e760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3756678" name="019f6ed2-a863-7a62-8920-e167f6e760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52423103" name="019f6ed3-c433-7494-afd9-e422951651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0530406" name="019f6ed3-c433-7494-afd9-e422951651a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Weinbergstrasse 8, Lommis</w:t>
          </w:r>
        </w:p>
        <w:p>
          <w:pPr>
            <w:spacing w:before="0" w:after="0"/>
          </w:pPr>
          <w:r>
            <w:t>1079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